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49B" w:rsidRDefault="00A4449B" w:rsidP="0064530C">
      <w:pPr>
        <w:pStyle w:val="af"/>
        <w:rPr>
          <w:b/>
          <w:szCs w:val="28"/>
        </w:rPr>
      </w:pPr>
    </w:p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АДМИНИСТРАЦИЯ</w:t>
      </w:r>
    </w:p>
    <w:p w:rsidR="0064530C" w:rsidRDefault="0064530C" w:rsidP="0064530C">
      <w:pPr>
        <w:jc w:val="center"/>
        <w:rPr>
          <w:b/>
        </w:rPr>
      </w:pPr>
      <w:r>
        <w:rPr>
          <w:b/>
        </w:rPr>
        <w:t>ПАЛЕЦКОГО СЕЛЬСОВЕТА</w:t>
      </w:r>
    </w:p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БАГАНСКОГО РАЙОНА</w:t>
      </w: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НОВОСИБИРСКОЙ ОБЛАСТИ</w:t>
      </w:r>
    </w:p>
    <w:p w:rsidR="0064530C" w:rsidRDefault="0064530C" w:rsidP="0064530C">
      <w:pPr>
        <w:rPr>
          <w:b/>
          <w:bCs/>
        </w:rPr>
      </w:pP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64530C" w:rsidRDefault="0064530C" w:rsidP="0064530C">
      <w:pPr>
        <w:jc w:val="center"/>
        <w:rPr>
          <w:b/>
          <w:bCs/>
          <w:sz w:val="24"/>
          <w:szCs w:val="24"/>
        </w:rPr>
      </w:pPr>
    </w:p>
    <w:p w:rsidR="00A4449B" w:rsidRPr="00AC0AFC" w:rsidRDefault="00A4449B" w:rsidP="00A4449B">
      <w:pPr>
        <w:jc w:val="center"/>
        <w:rPr>
          <w:bCs/>
        </w:rPr>
      </w:pPr>
      <w:r>
        <w:rPr>
          <w:bCs/>
        </w:rPr>
        <w:t>00.00.2022   № 00</w:t>
      </w:r>
    </w:p>
    <w:p w:rsidR="00631293" w:rsidRDefault="00631293" w:rsidP="0064530C">
      <w:pPr>
        <w:jc w:val="center"/>
        <w:rPr>
          <w:bCs/>
        </w:rPr>
      </w:pPr>
    </w:p>
    <w:p w:rsidR="0064530C" w:rsidRDefault="0064530C" w:rsidP="0064530C">
      <w:pPr>
        <w:jc w:val="center"/>
        <w:rPr>
          <w:bCs/>
        </w:rPr>
      </w:pPr>
      <w:r>
        <w:rPr>
          <w:bCs/>
        </w:rPr>
        <w:t>с.</w:t>
      </w:r>
      <w:r w:rsidR="00410BF6">
        <w:rPr>
          <w:bCs/>
        </w:rPr>
        <w:t xml:space="preserve"> </w:t>
      </w:r>
      <w:r>
        <w:rPr>
          <w:bCs/>
        </w:rPr>
        <w:t>Палецкое</w:t>
      </w:r>
    </w:p>
    <w:p w:rsidR="0064530C" w:rsidRDefault="0064530C" w:rsidP="0064530C">
      <w:pPr>
        <w:jc w:val="center"/>
        <w:rPr>
          <w:bCs/>
        </w:rPr>
      </w:pPr>
    </w:p>
    <w:p w:rsidR="00A93858" w:rsidRDefault="0036013E" w:rsidP="001E22C2">
      <w:pPr>
        <w:jc w:val="center"/>
        <w:rPr>
          <w:bCs/>
        </w:rPr>
      </w:pPr>
      <w:r>
        <w:rPr>
          <w:bCs/>
        </w:rPr>
        <w:t>О внесении изменений в постановление администрации</w:t>
      </w:r>
    </w:p>
    <w:p w:rsidR="002C177E" w:rsidRPr="00B563D7" w:rsidRDefault="0036013E" w:rsidP="002C177E">
      <w:pPr>
        <w:jc w:val="center"/>
        <w:rPr>
          <w:bCs/>
        </w:rPr>
      </w:pPr>
      <w:r>
        <w:rPr>
          <w:bCs/>
        </w:rPr>
        <w:t>Палецкого сельсовета</w:t>
      </w:r>
      <w:r w:rsidR="007F196E">
        <w:rPr>
          <w:bCs/>
        </w:rPr>
        <w:t xml:space="preserve"> </w:t>
      </w:r>
      <w:r w:rsidR="00A93858">
        <w:rPr>
          <w:bCs/>
        </w:rPr>
        <w:t xml:space="preserve">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Cs/>
        </w:rPr>
        <w:t>от 1</w:t>
      </w:r>
      <w:r w:rsidR="00144C6F">
        <w:rPr>
          <w:bCs/>
        </w:rPr>
        <w:t>4</w:t>
      </w:r>
      <w:r>
        <w:rPr>
          <w:bCs/>
        </w:rPr>
        <w:t>.05.201</w:t>
      </w:r>
      <w:r w:rsidR="001A736A">
        <w:rPr>
          <w:bCs/>
        </w:rPr>
        <w:t>2</w:t>
      </w:r>
      <w:r>
        <w:rPr>
          <w:bCs/>
        </w:rPr>
        <w:t xml:space="preserve"> №4</w:t>
      </w:r>
      <w:r w:rsidR="00144C6F">
        <w:rPr>
          <w:bCs/>
        </w:rPr>
        <w:t>8</w:t>
      </w:r>
      <w:r>
        <w:rPr>
          <w:bCs/>
        </w:rPr>
        <w:t xml:space="preserve"> «</w:t>
      </w:r>
      <w:r w:rsidR="002C177E">
        <w:rPr>
          <w:bCs/>
        </w:rPr>
        <w:t xml:space="preserve">Об утверждении  административного регламента </w:t>
      </w:r>
      <w:r w:rsidR="00144C6F" w:rsidRPr="00144C6F">
        <w:rPr>
          <w:bCs/>
        </w:rPr>
        <w:t>предоставления муниципальной услуги по принятию документов, а также выдаче решений о переводе или об отказе в переводе нежилого помещения в жилое</w:t>
      </w:r>
      <w:r w:rsidR="004B1FEB">
        <w:rPr>
          <w:bCs/>
        </w:rPr>
        <w:t>»</w:t>
      </w:r>
    </w:p>
    <w:p w:rsidR="0064530C" w:rsidRPr="0064530C" w:rsidRDefault="0064530C" w:rsidP="001E22C2">
      <w:pPr>
        <w:jc w:val="center"/>
        <w:rPr>
          <w:color w:val="auto"/>
          <w:sz w:val="24"/>
          <w:szCs w:val="24"/>
        </w:rPr>
      </w:pPr>
    </w:p>
    <w:p w:rsidR="00A93858" w:rsidRDefault="00A93858" w:rsidP="006768AF">
      <w:pPr>
        <w:autoSpaceDE w:val="0"/>
        <w:autoSpaceDN w:val="0"/>
        <w:adjustRightInd w:val="0"/>
        <w:ind w:firstLine="709"/>
        <w:jc w:val="both"/>
      </w:pPr>
      <w:r>
        <w:t>С</w:t>
      </w:r>
      <w:r w:rsidR="00850616">
        <w:t xml:space="preserve"> целью приведения в соответстви</w:t>
      </w:r>
      <w:r>
        <w:t>е</w:t>
      </w:r>
      <w:r w:rsidR="00850616">
        <w:t xml:space="preserve"> с </w:t>
      </w:r>
      <w:r>
        <w:t>действующим законодательством</w:t>
      </w:r>
      <w:r w:rsidR="00F70FBC">
        <w:t xml:space="preserve">, </w:t>
      </w:r>
      <w:r w:rsidR="00400CD7" w:rsidRPr="001242AE">
        <w:t xml:space="preserve">на основании </w:t>
      </w:r>
      <w:r w:rsidR="00400CD7">
        <w:t xml:space="preserve">протеста Прокуратуры Баганского района  от 14.03.2022 № 03-34-2022, </w:t>
      </w:r>
      <w:r w:rsidR="00400CD7" w:rsidRPr="001242AE">
        <w:t>экспертного заключения министерства юс</w:t>
      </w:r>
      <w:r w:rsidR="00400CD7">
        <w:t>тиции Новосибирской области от 01.04</w:t>
      </w:r>
      <w:r w:rsidR="00400CD7" w:rsidRPr="001242AE">
        <w:t>.202</w:t>
      </w:r>
      <w:r w:rsidR="00400CD7">
        <w:t>2</w:t>
      </w:r>
      <w:r w:rsidR="00400CD7" w:rsidRPr="001242AE">
        <w:t xml:space="preserve"> №</w:t>
      </w:r>
      <w:r w:rsidR="00400CD7">
        <w:t>1739</w:t>
      </w:r>
      <w:r w:rsidR="00400CD7" w:rsidRPr="001242AE">
        <w:t>-02-02-03/9</w:t>
      </w:r>
      <w:r w:rsidR="00400CD7">
        <w:t>,</w:t>
      </w:r>
      <w:r w:rsidR="00613054">
        <w:t xml:space="preserve"> </w:t>
      </w:r>
      <w:r w:rsidR="006768AF">
        <w:t>администрация Палецкого сельсовета Баганско</w:t>
      </w:r>
      <w:r w:rsidR="00631293">
        <w:t>го района Новосибирской области</w:t>
      </w:r>
    </w:p>
    <w:p w:rsidR="008536BF" w:rsidRDefault="004A0A7A" w:rsidP="006768AF">
      <w:pPr>
        <w:autoSpaceDE w:val="0"/>
        <w:autoSpaceDN w:val="0"/>
        <w:adjustRightInd w:val="0"/>
        <w:ind w:firstLine="709"/>
        <w:jc w:val="both"/>
      </w:pPr>
      <w:r>
        <w:t>ПОСТАНОВЛЯЕТ</w:t>
      </w:r>
      <w:r w:rsidR="0064530C">
        <w:t>:</w:t>
      </w:r>
    </w:p>
    <w:p w:rsidR="006A2256" w:rsidRDefault="004B1FEB" w:rsidP="006A2256">
      <w:pPr>
        <w:tabs>
          <w:tab w:val="num" w:pos="720"/>
        </w:tabs>
        <w:ind w:firstLine="709"/>
        <w:jc w:val="both"/>
      </w:pPr>
      <w:r>
        <w:t>1.</w:t>
      </w:r>
      <w:r w:rsidR="00EA5ABC">
        <w:t>Внести в</w:t>
      </w:r>
      <w:r w:rsidR="007F196E">
        <w:t xml:space="preserve"> </w:t>
      </w:r>
      <w:r w:rsidR="00EA5ABC">
        <w:rPr>
          <w:bCs/>
        </w:rPr>
        <w:t>постановление администрации Палецкого сельсовета</w:t>
      </w:r>
      <w:r w:rsidR="007F196E">
        <w:rPr>
          <w:bCs/>
        </w:rPr>
        <w:t xml:space="preserve"> </w:t>
      </w:r>
      <w:r w:rsidR="004A0A7A">
        <w:rPr>
          <w:bCs/>
        </w:rPr>
        <w:t>Баганского района Новосибирской области</w:t>
      </w:r>
      <w:r w:rsidR="00EA5ABC">
        <w:rPr>
          <w:bCs/>
        </w:rPr>
        <w:t xml:space="preserve"> от </w:t>
      </w:r>
      <w:r w:rsidR="007A35F1">
        <w:rPr>
          <w:bCs/>
        </w:rPr>
        <w:t>1</w:t>
      </w:r>
      <w:r w:rsidR="00144C6F">
        <w:rPr>
          <w:bCs/>
        </w:rPr>
        <w:t>4</w:t>
      </w:r>
      <w:r w:rsidR="007A35F1">
        <w:rPr>
          <w:bCs/>
        </w:rPr>
        <w:t>.05.201</w:t>
      </w:r>
      <w:r w:rsidR="001A0F24">
        <w:rPr>
          <w:bCs/>
        </w:rPr>
        <w:t>2</w:t>
      </w:r>
      <w:r w:rsidR="007A35F1">
        <w:rPr>
          <w:bCs/>
        </w:rPr>
        <w:t xml:space="preserve"> №4</w:t>
      </w:r>
      <w:r w:rsidR="00144C6F">
        <w:rPr>
          <w:bCs/>
        </w:rPr>
        <w:t>8</w:t>
      </w:r>
      <w:r w:rsidR="007A35F1">
        <w:rPr>
          <w:bCs/>
        </w:rPr>
        <w:t xml:space="preserve"> «</w:t>
      </w:r>
      <w:r w:rsidR="00283A0E">
        <w:rPr>
          <w:bCs/>
        </w:rPr>
        <w:t xml:space="preserve">Об утверждении  административного регламента </w:t>
      </w:r>
      <w:r w:rsidR="00144C6F" w:rsidRPr="00144C6F">
        <w:rPr>
          <w:bCs/>
        </w:rPr>
        <w:t>предоставления муниципальной услуги по принятию документов, а также выдаче решений о переводе или об отказе в переводе нежилого помещения в жилое</w:t>
      </w:r>
      <w:r w:rsidR="00283A0E">
        <w:t xml:space="preserve">» </w:t>
      </w:r>
      <w:r w:rsidR="008348EC">
        <w:t xml:space="preserve">следующие </w:t>
      </w:r>
      <w:r w:rsidR="00780721">
        <w:t>изменения:</w:t>
      </w:r>
    </w:p>
    <w:p w:rsidR="006A2256" w:rsidRDefault="006A2256" w:rsidP="006A2256">
      <w:pPr>
        <w:tabs>
          <w:tab w:val="num" w:pos="720"/>
        </w:tabs>
        <w:ind w:firstLine="709"/>
        <w:jc w:val="both"/>
      </w:pPr>
      <w:r>
        <w:t>1.1. Пункт 2.5. изложить в следующей редакции:</w:t>
      </w:r>
    </w:p>
    <w:p w:rsidR="006A2256" w:rsidRDefault="006A2256" w:rsidP="006A2256">
      <w:pPr>
        <w:tabs>
          <w:tab w:val="num" w:pos="720"/>
        </w:tabs>
        <w:ind w:firstLine="709"/>
        <w:jc w:val="both"/>
      </w:pPr>
      <w:r>
        <w:t>«</w:t>
      </w:r>
      <w:r w:rsidRPr="00E92D61">
        <w:t>П</w:t>
      </w:r>
      <w:r>
        <w:t>еречень</w:t>
      </w:r>
      <w:r w:rsidRPr="00E92D61">
        <w:t xml:space="preserve"> </w:t>
      </w:r>
      <w:r>
        <w:t>нормативных правовых актов, регулирующих предоставление муниципальной услуги, размещается на официальном интернет-сайте администрации Палецкого сельсовета:</w:t>
      </w:r>
      <w:r w:rsidRPr="00731B21">
        <w:t xml:space="preserve"> </w:t>
      </w:r>
      <w:r>
        <w:rPr>
          <w:lang w:val="en-US"/>
        </w:rPr>
        <w:t>paletskiy</w:t>
      </w:r>
      <w:r w:rsidRPr="008A3B28">
        <w:t>.</w:t>
      </w:r>
      <w:r>
        <w:rPr>
          <w:lang w:val="en-US"/>
        </w:rPr>
        <w:t>nso</w:t>
      </w:r>
      <w:r w:rsidRPr="008A3B28">
        <w:t>.</w:t>
      </w:r>
      <w:r>
        <w:rPr>
          <w:lang w:val="en-US"/>
        </w:rPr>
        <w:t>ru</w:t>
      </w:r>
      <w:r>
        <w:t>.».</w:t>
      </w:r>
    </w:p>
    <w:p w:rsidR="00C44D55" w:rsidRDefault="006A2256" w:rsidP="00C44D55">
      <w:pPr>
        <w:ind w:firstLine="700"/>
      </w:pPr>
      <w:r>
        <w:t>1.2.</w:t>
      </w:r>
      <w:r w:rsidR="00C44D55">
        <w:t xml:space="preserve"> Подпункт 4) пункта 2.6. дополнить словами «(в случае, если переводимое помещение является жилым, технический паспорт такого помещения)».</w:t>
      </w:r>
    </w:p>
    <w:p w:rsidR="00400CD7" w:rsidRDefault="00400CD7" w:rsidP="00E3073F">
      <w:pPr>
        <w:ind w:firstLine="540"/>
        <w:jc w:val="both"/>
      </w:pPr>
      <w:r>
        <w:t>1.3. Пункт 2.6 дополнить подпунктами:</w:t>
      </w:r>
    </w:p>
    <w:p w:rsidR="00E3073F" w:rsidRDefault="00400CD7" w:rsidP="00E3073F">
      <w:pPr>
        <w:ind w:firstLine="540"/>
        <w:jc w:val="both"/>
      </w:pPr>
      <w:r>
        <w:t>«6</w:t>
      </w:r>
      <w:r w:rsidR="00E3073F">
        <w:t xml:space="preserve">) протокол общего собрания собственников помещений в многоквартирном доме, содержащий решение об их согласии на перевод жилого помещения в нежилое помещение; </w:t>
      </w:r>
    </w:p>
    <w:p w:rsidR="00C44D55" w:rsidRDefault="00E3073F" w:rsidP="00400CD7">
      <w:pPr>
        <w:ind w:firstLine="540"/>
        <w:jc w:val="both"/>
      </w:pPr>
      <w:r>
        <w:t>7) согласие каждого собственника всех помещений, примыкающих к переводимому помещению, на перевод жилого помещения в нежилое помещение.</w:t>
      </w:r>
      <w:r w:rsidR="00400CD7">
        <w:t>» .</w:t>
      </w:r>
    </w:p>
    <w:p w:rsidR="00400CD7" w:rsidRPr="00633FB9" w:rsidRDefault="00400CD7" w:rsidP="00400CD7">
      <w:pPr>
        <w:ind w:firstLine="709"/>
        <w:jc w:val="both"/>
      </w:pPr>
      <w:r>
        <w:t>1.4. Пункт 2.6.1.  изложить в следующей редакции:</w:t>
      </w:r>
    </w:p>
    <w:p w:rsidR="006A2256" w:rsidRDefault="00400CD7" w:rsidP="00400CD7">
      <w:pPr>
        <w:ind w:firstLine="540"/>
        <w:jc w:val="both"/>
      </w:pPr>
      <w:r>
        <w:t xml:space="preserve">«Не вправе требовать от заявителя представления документов и информации или осуществления действий, предусмотренных </w:t>
      </w:r>
      <w:r w:rsidRPr="00D240E6">
        <w:t>частью 1 статьи 7</w:t>
      </w:r>
      <w:r>
        <w:t xml:space="preserve"> Федерального </w:t>
      </w:r>
      <w:r>
        <w:lastRenderedPageBreak/>
        <w:t xml:space="preserve">закона от 27.07.2010 № 210-ФЗ, в том числе представления документов, не указанных в </w:t>
      </w:r>
      <w:r w:rsidRPr="00D240E6">
        <w:t>пункте 2.</w:t>
      </w:r>
      <w:r>
        <w:t>6 административного регламента».</w:t>
      </w:r>
    </w:p>
    <w:p w:rsidR="004D3E8B" w:rsidRDefault="004B1FEB" w:rsidP="006A2256">
      <w:pPr>
        <w:tabs>
          <w:tab w:val="num" w:pos="720"/>
        </w:tabs>
        <w:ind w:firstLine="709"/>
        <w:jc w:val="both"/>
      </w:pPr>
      <w:r>
        <w:t>2.</w:t>
      </w:r>
      <w:r w:rsidR="004D3E8B" w:rsidRPr="004D3E8B">
        <w:t xml:space="preserve"> </w:t>
      </w:r>
      <w:r w:rsidR="004D3E8B">
        <w:t xml:space="preserve">Опубликовать настоящее постановление в газете «Бюллетень органов местного самоуправления Палецкого сельсовета» и разместить на официальном сайте администрации Палецкого сельсовета Баганского района Новосибирской области. </w:t>
      </w:r>
    </w:p>
    <w:p w:rsidR="004D3E8B" w:rsidRDefault="004D3E8B" w:rsidP="004D3E8B">
      <w:pPr>
        <w:ind w:firstLine="709"/>
        <w:jc w:val="both"/>
      </w:pPr>
      <w:r>
        <w:t xml:space="preserve">3. Контроль за   исполнением   постановления   возложить   на инженера 1 категории  Калач Е.А.  </w:t>
      </w:r>
    </w:p>
    <w:p w:rsidR="00F3369C" w:rsidRDefault="00F3369C" w:rsidP="006768AF">
      <w:pPr>
        <w:ind w:firstLine="709"/>
        <w:jc w:val="both"/>
      </w:pPr>
    </w:p>
    <w:p w:rsidR="00AA6793" w:rsidRDefault="00AA6793" w:rsidP="006768AF">
      <w:pPr>
        <w:ind w:firstLine="709"/>
        <w:jc w:val="both"/>
      </w:pPr>
    </w:p>
    <w:p w:rsidR="00F3369C" w:rsidRDefault="0064530C" w:rsidP="0064530C">
      <w:pPr>
        <w:jc w:val="both"/>
      </w:pPr>
      <w:r>
        <w:t xml:space="preserve">Глава </w:t>
      </w:r>
      <w:r w:rsidR="00F3369C">
        <w:t>Палецкого</w:t>
      </w:r>
      <w:r w:rsidR="007F196E">
        <w:t xml:space="preserve"> </w:t>
      </w:r>
      <w:r>
        <w:t>сельсовета</w:t>
      </w:r>
    </w:p>
    <w:p w:rsidR="00933266" w:rsidRDefault="00F3369C" w:rsidP="001E22C2">
      <w:pPr>
        <w:jc w:val="both"/>
      </w:pPr>
      <w:r>
        <w:t>Баганского района Новосибирской области</w:t>
      </w:r>
      <w:r>
        <w:tab/>
      </w:r>
      <w:r>
        <w:tab/>
      </w:r>
      <w:r>
        <w:tab/>
      </w:r>
      <w:r>
        <w:tab/>
      </w:r>
      <w:r w:rsidR="00A81A9C">
        <w:tab/>
      </w:r>
      <w:r>
        <w:t>В.И.Калач</w:t>
      </w:r>
    </w:p>
    <w:p w:rsidR="00AA6793" w:rsidRDefault="00AA6793" w:rsidP="0064530C">
      <w:pPr>
        <w:rPr>
          <w:sz w:val="20"/>
          <w:szCs w:val="20"/>
        </w:rPr>
      </w:pPr>
    </w:p>
    <w:p w:rsidR="007F196E" w:rsidRDefault="007F196E" w:rsidP="0064530C">
      <w:pPr>
        <w:rPr>
          <w:sz w:val="20"/>
          <w:szCs w:val="20"/>
        </w:rPr>
      </w:pPr>
    </w:p>
    <w:p w:rsidR="00A81A9C" w:rsidRDefault="00A81A9C" w:rsidP="0064530C">
      <w:pPr>
        <w:rPr>
          <w:sz w:val="20"/>
          <w:szCs w:val="20"/>
        </w:rPr>
      </w:pPr>
    </w:p>
    <w:p w:rsidR="00A81A9C" w:rsidRDefault="00A81A9C" w:rsidP="0064530C">
      <w:pPr>
        <w:rPr>
          <w:sz w:val="20"/>
          <w:szCs w:val="20"/>
        </w:rPr>
      </w:pPr>
    </w:p>
    <w:p w:rsidR="00A81A9C" w:rsidRDefault="00A81A9C" w:rsidP="0064530C">
      <w:pPr>
        <w:rPr>
          <w:sz w:val="20"/>
          <w:szCs w:val="20"/>
        </w:rPr>
      </w:pPr>
    </w:p>
    <w:p w:rsidR="0059081B" w:rsidRDefault="0059081B" w:rsidP="0064530C">
      <w:pPr>
        <w:rPr>
          <w:sz w:val="20"/>
          <w:szCs w:val="20"/>
        </w:rPr>
      </w:pPr>
    </w:p>
    <w:p w:rsidR="0059081B" w:rsidRDefault="0059081B" w:rsidP="0064530C">
      <w:pPr>
        <w:rPr>
          <w:sz w:val="20"/>
          <w:szCs w:val="20"/>
        </w:rPr>
      </w:pPr>
    </w:p>
    <w:p w:rsidR="0059081B" w:rsidRDefault="0059081B" w:rsidP="0064530C">
      <w:pPr>
        <w:rPr>
          <w:sz w:val="20"/>
          <w:szCs w:val="20"/>
        </w:rPr>
      </w:pPr>
    </w:p>
    <w:p w:rsidR="0059081B" w:rsidRDefault="0059081B" w:rsidP="0064530C">
      <w:pPr>
        <w:rPr>
          <w:sz w:val="20"/>
          <w:szCs w:val="20"/>
        </w:rPr>
      </w:pPr>
    </w:p>
    <w:p w:rsidR="0059081B" w:rsidRDefault="0059081B" w:rsidP="0064530C">
      <w:pPr>
        <w:rPr>
          <w:sz w:val="20"/>
          <w:szCs w:val="20"/>
        </w:rPr>
      </w:pPr>
    </w:p>
    <w:p w:rsidR="0059081B" w:rsidRDefault="0059081B" w:rsidP="0064530C">
      <w:pPr>
        <w:rPr>
          <w:sz w:val="20"/>
          <w:szCs w:val="20"/>
        </w:rPr>
      </w:pPr>
    </w:p>
    <w:p w:rsidR="0059081B" w:rsidRDefault="0059081B" w:rsidP="0064530C">
      <w:pPr>
        <w:rPr>
          <w:sz w:val="20"/>
          <w:szCs w:val="20"/>
        </w:rPr>
      </w:pPr>
    </w:p>
    <w:p w:rsidR="0059081B" w:rsidRDefault="0059081B" w:rsidP="0064530C">
      <w:pPr>
        <w:rPr>
          <w:sz w:val="20"/>
          <w:szCs w:val="20"/>
        </w:rPr>
      </w:pPr>
    </w:p>
    <w:p w:rsidR="0059081B" w:rsidRDefault="0059081B" w:rsidP="0064530C">
      <w:pPr>
        <w:rPr>
          <w:sz w:val="20"/>
          <w:szCs w:val="20"/>
        </w:rPr>
      </w:pPr>
    </w:p>
    <w:p w:rsidR="0059081B" w:rsidRDefault="0059081B" w:rsidP="0064530C">
      <w:pPr>
        <w:rPr>
          <w:sz w:val="20"/>
          <w:szCs w:val="20"/>
        </w:rPr>
      </w:pPr>
    </w:p>
    <w:p w:rsidR="0059081B" w:rsidRDefault="0059081B" w:rsidP="0064530C">
      <w:pPr>
        <w:rPr>
          <w:sz w:val="20"/>
          <w:szCs w:val="20"/>
        </w:rPr>
      </w:pPr>
    </w:p>
    <w:p w:rsidR="0059081B" w:rsidRDefault="0059081B" w:rsidP="0064530C">
      <w:pPr>
        <w:rPr>
          <w:sz w:val="20"/>
          <w:szCs w:val="20"/>
        </w:rPr>
      </w:pPr>
    </w:p>
    <w:p w:rsidR="0059081B" w:rsidRDefault="0059081B" w:rsidP="0064530C">
      <w:pPr>
        <w:rPr>
          <w:sz w:val="20"/>
          <w:szCs w:val="20"/>
        </w:rPr>
      </w:pPr>
    </w:p>
    <w:p w:rsidR="0059081B" w:rsidRDefault="0059081B" w:rsidP="0064530C">
      <w:pPr>
        <w:rPr>
          <w:sz w:val="20"/>
          <w:szCs w:val="20"/>
        </w:rPr>
      </w:pPr>
    </w:p>
    <w:p w:rsidR="0059081B" w:rsidRDefault="0059081B" w:rsidP="0064530C">
      <w:pPr>
        <w:rPr>
          <w:sz w:val="20"/>
          <w:szCs w:val="20"/>
        </w:rPr>
      </w:pPr>
    </w:p>
    <w:p w:rsidR="0059081B" w:rsidRDefault="0059081B" w:rsidP="0064530C">
      <w:pPr>
        <w:rPr>
          <w:sz w:val="20"/>
          <w:szCs w:val="20"/>
        </w:rPr>
      </w:pPr>
    </w:p>
    <w:p w:rsidR="0059081B" w:rsidRDefault="0059081B" w:rsidP="0064530C">
      <w:pPr>
        <w:rPr>
          <w:sz w:val="20"/>
          <w:szCs w:val="20"/>
        </w:rPr>
      </w:pPr>
    </w:p>
    <w:p w:rsidR="0059081B" w:rsidRDefault="0059081B" w:rsidP="0064530C">
      <w:pPr>
        <w:rPr>
          <w:sz w:val="20"/>
          <w:szCs w:val="20"/>
        </w:rPr>
      </w:pPr>
    </w:p>
    <w:p w:rsidR="0059081B" w:rsidRDefault="0059081B" w:rsidP="0064530C">
      <w:pPr>
        <w:rPr>
          <w:sz w:val="20"/>
          <w:szCs w:val="20"/>
        </w:rPr>
      </w:pPr>
    </w:p>
    <w:p w:rsidR="0059081B" w:rsidRDefault="0059081B" w:rsidP="0064530C">
      <w:pPr>
        <w:rPr>
          <w:sz w:val="20"/>
          <w:szCs w:val="20"/>
        </w:rPr>
      </w:pPr>
    </w:p>
    <w:p w:rsidR="0059081B" w:rsidRDefault="0059081B" w:rsidP="0064530C">
      <w:pPr>
        <w:rPr>
          <w:sz w:val="20"/>
          <w:szCs w:val="20"/>
        </w:rPr>
      </w:pPr>
    </w:p>
    <w:p w:rsidR="0059081B" w:rsidRDefault="0059081B" w:rsidP="0064530C">
      <w:pPr>
        <w:rPr>
          <w:sz w:val="20"/>
          <w:szCs w:val="20"/>
        </w:rPr>
      </w:pPr>
    </w:p>
    <w:p w:rsidR="0059081B" w:rsidRDefault="0059081B" w:rsidP="0064530C">
      <w:pPr>
        <w:rPr>
          <w:sz w:val="20"/>
          <w:szCs w:val="20"/>
        </w:rPr>
      </w:pPr>
    </w:p>
    <w:p w:rsidR="0059081B" w:rsidRDefault="0059081B" w:rsidP="0064530C">
      <w:pPr>
        <w:rPr>
          <w:sz w:val="20"/>
          <w:szCs w:val="20"/>
        </w:rPr>
      </w:pPr>
    </w:p>
    <w:p w:rsidR="0059081B" w:rsidRDefault="0059081B" w:rsidP="0064530C">
      <w:pPr>
        <w:rPr>
          <w:sz w:val="20"/>
          <w:szCs w:val="20"/>
        </w:rPr>
      </w:pPr>
    </w:p>
    <w:p w:rsidR="0059081B" w:rsidRDefault="0059081B" w:rsidP="0064530C">
      <w:pPr>
        <w:rPr>
          <w:sz w:val="20"/>
          <w:szCs w:val="20"/>
        </w:rPr>
      </w:pPr>
    </w:p>
    <w:p w:rsidR="0059081B" w:rsidRDefault="0059081B" w:rsidP="0064530C">
      <w:pPr>
        <w:rPr>
          <w:sz w:val="20"/>
          <w:szCs w:val="20"/>
        </w:rPr>
      </w:pPr>
    </w:p>
    <w:p w:rsidR="0059081B" w:rsidRDefault="0059081B" w:rsidP="0064530C">
      <w:pPr>
        <w:rPr>
          <w:sz w:val="20"/>
          <w:szCs w:val="20"/>
        </w:rPr>
      </w:pPr>
    </w:p>
    <w:p w:rsidR="0059081B" w:rsidRDefault="0059081B" w:rsidP="0064530C">
      <w:pPr>
        <w:rPr>
          <w:sz w:val="20"/>
          <w:szCs w:val="20"/>
        </w:rPr>
      </w:pPr>
    </w:p>
    <w:p w:rsidR="0059081B" w:rsidRDefault="0059081B" w:rsidP="0064530C">
      <w:pPr>
        <w:rPr>
          <w:sz w:val="20"/>
          <w:szCs w:val="20"/>
        </w:rPr>
      </w:pPr>
    </w:p>
    <w:p w:rsidR="0059081B" w:rsidRDefault="0059081B" w:rsidP="0064530C">
      <w:pPr>
        <w:rPr>
          <w:sz w:val="20"/>
          <w:szCs w:val="20"/>
        </w:rPr>
      </w:pPr>
    </w:p>
    <w:p w:rsidR="00A81A9C" w:rsidRDefault="00A81A9C" w:rsidP="0064530C">
      <w:pPr>
        <w:rPr>
          <w:sz w:val="20"/>
          <w:szCs w:val="20"/>
        </w:rPr>
      </w:pPr>
    </w:p>
    <w:p w:rsidR="00A81A9C" w:rsidRDefault="00A81A9C" w:rsidP="0064530C">
      <w:pPr>
        <w:rPr>
          <w:sz w:val="20"/>
          <w:szCs w:val="20"/>
        </w:rPr>
      </w:pPr>
    </w:p>
    <w:p w:rsidR="00A81A9C" w:rsidRDefault="00A81A9C" w:rsidP="0064530C">
      <w:pPr>
        <w:rPr>
          <w:sz w:val="20"/>
          <w:szCs w:val="20"/>
        </w:rPr>
      </w:pPr>
    </w:p>
    <w:p w:rsidR="00A81A9C" w:rsidRDefault="00A81A9C" w:rsidP="0064530C">
      <w:pPr>
        <w:rPr>
          <w:sz w:val="20"/>
          <w:szCs w:val="20"/>
        </w:rPr>
      </w:pPr>
    </w:p>
    <w:p w:rsidR="008C7B2B" w:rsidRDefault="008C7B2B" w:rsidP="0064530C">
      <w:pPr>
        <w:rPr>
          <w:sz w:val="20"/>
          <w:szCs w:val="20"/>
        </w:rPr>
      </w:pPr>
    </w:p>
    <w:p w:rsidR="008C7B2B" w:rsidRDefault="008C7B2B" w:rsidP="0064530C">
      <w:pPr>
        <w:rPr>
          <w:sz w:val="20"/>
          <w:szCs w:val="20"/>
        </w:rPr>
      </w:pPr>
    </w:p>
    <w:p w:rsidR="008C7B2B" w:rsidRDefault="008C7B2B" w:rsidP="0064530C">
      <w:pPr>
        <w:rPr>
          <w:sz w:val="20"/>
          <w:szCs w:val="20"/>
        </w:rPr>
      </w:pPr>
    </w:p>
    <w:p w:rsidR="008C7B2B" w:rsidRDefault="008C7B2B" w:rsidP="0064530C">
      <w:pPr>
        <w:rPr>
          <w:sz w:val="20"/>
          <w:szCs w:val="20"/>
        </w:rPr>
      </w:pPr>
    </w:p>
    <w:p w:rsidR="007F196E" w:rsidRDefault="007F196E" w:rsidP="0064530C">
      <w:pPr>
        <w:rPr>
          <w:sz w:val="20"/>
          <w:szCs w:val="20"/>
        </w:rPr>
      </w:pPr>
    </w:p>
    <w:p w:rsidR="0064530C" w:rsidRPr="00711C41" w:rsidRDefault="0064530C" w:rsidP="0064530C">
      <w:pPr>
        <w:rPr>
          <w:sz w:val="20"/>
          <w:szCs w:val="20"/>
        </w:rPr>
      </w:pPr>
      <w:r w:rsidRPr="00711C41">
        <w:rPr>
          <w:sz w:val="20"/>
          <w:szCs w:val="20"/>
        </w:rPr>
        <w:t>Калач Елена Александровна</w:t>
      </w:r>
    </w:p>
    <w:p w:rsidR="00947C51" w:rsidRDefault="0064530C" w:rsidP="00933266">
      <w:r w:rsidRPr="00711C41">
        <w:rPr>
          <w:sz w:val="20"/>
          <w:szCs w:val="20"/>
        </w:rPr>
        <w:lastRenderedPageBreak/>
        <w:t>4-52-14</w:t>
      </w:r>
    </w:p>
    <w:sectPr w:rsidR="00947C51" w:rsidSect="006130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22DE" w:rsidRDefault="00FB22DE">
      <w:r>
        <w:separator/>
      </w:r>
    </w:p>
  </w:endnote>
  <w:endnote w:type="continuationSeparator" w:id="1">
    <w:p w:rsidR="00FB22DE" w:rsidRDefault="00FB22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4B0C" w:rsidRDefault="00F14B0C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4B0C" w:rsidRDefault="00F14B0C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4B0C" w:rsidRDefault="00F14B0C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22DE" w:rsidRDefault="00FB22DE">
      <w:r>
        <w:separator/>
      </w:r>
    </w:p>
  </w:footnote>
  <w:footnote w:type="continuationSeparator" w:id="1">
    <w:p w:rsidR="00FB22DE" w:rsidRDefault="00FB22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4B0C" w:rsidRDefault="00F14B0C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48716"/>
      <w:docPartObj>
        <w:docPartGallery w:val="Page Numbers (Top of Page)"/>
        <w:docPartUnique/>
      </w:docPartObj>
    </w:sdtPr>
    <w:sdtContent>
      <w:p w:rsidR="00F14B0C" w:rsidRDefault="00033366">
        <w:pPr>
          <w:pStyle w:val="ac"/>
          <w:jc w:val="center"/>
        </w:pPr>
        <w:r w:rsidRPr="006768AF">
          <w:rPr>
            <w:sz w:val="20"/>
            <w:szCs w:val="20"/>
          </w:rPr>
          <w:fldChar w:fldCharType="begin"/>
        </w:r>
        <w:r w:rsidR="00F14B0C" w:rsidRPr="006768AF">
          <w:rPr>
            <w:sz w:val="20"/>
            <w:szCs w:val="20"/>
          </w:rPr>
          <w:instrText xml:space="preserve"> PAGE   \* MERGEFORMAT </w:instrText>
        </w:r>
        <w:r w:rsidRPr="006768AF">
          <w:rPr>
            <w:sz w:val="20"/>
            <w:szCs w:val="20"/>
          </w:rPr>
          <w:fldChar w:fldCharType="separate"/>
        </w:r>
        <w:r w:rsidR="00A4449B">
          <w:rPr>
            <w:noProof/>
            <w:sz w:val="20"/>
            <w:szCs w:val="20"/>
          </w:rPr>
          <w:t>3</w:t>
        </w:r>
        <w:r w:rsidRPr="006768AF">
          <w:rPr>
            <w:sz w:val="20"/>
            <w:szCs w:val="20"/>
          </w:rPr>
          <w:fldChar w:fldCharType="end"/>
        </w:r>
      </w:p>
    </w:sdtContent>
  </w:sdt>
  <w:p w:rsidR="00F14B0C" w:rsidRDefault="00F14B0C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4B0C" w:rsidRDefault="00A4449B" w:rsidP="00A4449B">
    <w:pPr>
      <w:pStyle w:val="ac"/>
      <w:tabs>
        <w:tab w:val="clear" w:pos="4677"/>
        <w:tab w:val="clear" w:pos="9355"/>
        <w:tab w:val="left" w:pos="4080"/>
      </w:tabs>
      <w:jc w:val="right"/>
    </w:pPr>
    <w: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34A7"/>
    <w:multiLevelType w:val="multilevel"/>
    <w:tmpl w:val="4C00184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6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2160"/>
      </w:pPr>
      <w:rPr>
        <w:rFonts w:hint="default"/>
      </w:rPr>
    </w:lvl>
  </w:abstractNum>
  <w:abstractNum w:abstractNumId="1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">
    <w:nsid w:val="1523218A"/>
    <w:multiLevelType w:val="multilevel"/>
    <w:tmpl w:val="A962C5D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>
    <w:nsid w:val="1E711D5E"/>
    <w:multiLevelType w:val="multilevel"/>
    <w:tmpl w:val="CD06EE4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88" w:hanging="2160"/>
      </w:pPr>
      <w:rPr>
        <w:rFonts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45D82D1B"/>
    <w:multiLevelType w:val="hybridMultilevel"/>
    <w:tmpl w:val="FE78C4C6"/>
    <w:lvl w:ilvl="0" w:tplc="CD8E7438">
      <w:start w:val="3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8">
    <w:nsid w:val="5C282B51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9">
    <w:nsid w:val="78104E43"/>
    <w:multiLevelType w:val="hybridMultilevel"/>
    <w:tmpl w:val="31EA5836"/>
    <w:lvl w:ilvl="0" w:tplc="03DA224C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91B5855"/>
    <w:multiLevelType w:val="singleLevel"/>
    <w:tmpl w:val="D7E6096E"/>
    <w:lvl w:ilvl="0">
      <w:start w:val="2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8"/>
  </w:num>
  <w:num w:numId="7">
    <w:abstractNumId w:val="10"/>
  </w:num>
  <w:num w:numId="8">
    <w:abstractNumId w:val="4"/>
  </w:num>
  <w:num w:numId="9">
    <w:abstractNumId w:val="0"/>
  </w:num>
  <w:num w:numId="10">
    <w:abstractNumId w:val="5"/>
  </w:num>
  <w:num w:numId="11">
    <w:abstractNumId w:val="7"/>
  </w:num>
  <w:num w:numId="12">
    <w:abstractNumId w:val="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hdrShapeDefaults>
    <o:shapedefaults v:ext="edit" spidmax="60418"/>
  </w:hdrShapeDefaults>
  <w:footnotePr>
    <w:footnote w:id="0"/>
    <w:footnote w:id="1"/>
  </w:footnotePr>
  <w:endnotePr>
    <w:endnote w:id="0"/>
    <w:endnote w:id="1"/>
  </w:endnotePr>
  <w:compat/>
  <w:rsids>
    <w:rsidRoot w:val="00A77B3E"/>
    <w:rsid w:val="0002256A"/>
    <w:rsid w:val="00025131"/>
    <w:rsid w:val="00027413"/>
    <w:rsid w:val="00032FBD"/>
    <w:rsid w:val="00033366"/>
    <w:rsid w:val="00044371"/>
    <w:rsid w:val="00072A4B"/>
    <w:rsid w:val="00081F5D"/>
    <w:rsid w:val="0008509B"/>
    <w:rsid w:val="000917DE"/>
    <w:rsid w:val="00093EDA"/>
    <w:rsid w:val="00094F54"/>
    <w:rsid w:val="00097773"/>
    <w:rsid w:val="000A2F0C"/>
    <w:rsid w:val="000A4D4D"/>
    <w:rsid w:val="000A5165"/>
    <w:rsid w:val="000B007A"/>
    <w:rsid w:val="000B1787"/>
    <w:rsid w:val="000B68E9"/>
    <w:rsid w:val="000C0838"/>
    <w:rsid w:val="000C0C3F"/>
    <w:rsid w:val="000C4A04"/>
    <w:rsid w:val="000D1D1F"/>
    <w:rsid w:val="000D5228"/>
    <w:rsid w:val="000D6EE7"/>
    <w:rsid w:val="000E6C91"/>
    <w:rsid w:val="000F2957"/>
    <w:rsid w:val="000F7784"/>
    <w:rsid w:val="00120B21"/>
    <w:rsid w:val="00126777"/>
    <w:rsid w:val="001316C1"/>
    <w:rsid w:val="001425CB"/>
    <w:rsid w:val="00144C6F"/>
    <w:rsid w:val="001515CB"/>
    <w:rsid w:val="00157B32"/>
    <w:rsid w:val="00157FAD"/>
    <w:rsid w:val="00184224"/>
    <w:rsid w:val="001856E5"/>
    <w:rsid w:val="00190D61"/>
    <w:rsid w:val="00193ECD"/>
    <w:rsid w:val="00197DB5"/>
    <w:rsid w:val="001A04B6"/>
    <w:rsid w:val="001A0F24"/>
    <w:rsid w:val="001A4480"/>
    <w:rsid w:val="001A736A"/>
    <w:rsid w:val="001C2654"/>
    <w:rsid w:val="001D329B"/>
    <w:rsid w:val="001E22C2"/>
    <w:rsid w:val="001E33DE"/>
    <w:rsid w:val="001E651C"/>
    <w:rsid w:val="001F1015"/>
    <w:rsid w:val="001F1F66"/>
    <w:rsid w:val="001F269C"/>
    <w:rsid w:val="00201FE6"/>
    <w:rsid w:val="00205E4D"/>
    <w:rsid w:val="002068D7"/>
    <w:rsid w:val="00224CCD"/>
    <w:rsid w:val="00226719"/>
    <w:rsid w:val="00232721"/>
    <w:rsid w:val="00237537"/>
    <w:rsid w:val="00241E80"/>
    <w:rsid w:val="00247202"/>
    <w:rsid w:val="00247718"/>
    <w:rsid w:val="00253ADB"/>
    <w:rsid w:val="002550D2"/>
    <w:rsid w:val="00274141"/>
    <w:rsid w:val="0028205E"/>
    <w:rsid w:val="00282CAA"/>
    <w:rsid w:val="00283A0E"/>
    <w:rsid w:val="00283A3A"/>
    <w:rsid w:val="00286BB6"/>
    <w:rsid w:val="00287FC9"/>
    <w:rsid w:val="00293130"/>
    <w:rsid w:val="00294241"/>
    <w:rsid w:val="002A2C7F"/>
    <w:rsid w:val="002B15D1"/>
    <w:rsid w:val="002C04EB"/>
    <w:rsid w:val="002C177E"/>
    <w:rsid w:val="002C7C92"/>
    <w:rsid w:val="002D3079"/>
    <w:rsid w:val="002D489F"/>
    <w:rsid w:val="002D54A0"/>
    <w:rsid w:val="002E67DF"/>
    <w:rsid w:val="002F1F91"/>
    <w:rsid w:val="00302D13"/>
    <w:rsid w:val="00304960"/>
    <w:rsid w:val="00306002"/>
    <w:rsid w:val="00324BAB"/>
    <w:rsid w:val="00326D96"/>
    <w:rsid w:val="003315CA"/>
    <w:rsid w:val="00332828"/>
    <w:rsid w:val="00334999"/>
    <w:rsid w:val="0033608B"/>
    <w:rsid w:val="00337C80"/>
    <w:rsid w:val="00354186"/>
    <w:rsid w:val="0036013E"/>
    <w:rsid w:val="00361A4B"/>
    <w:rsid w:val="003626B4"/>
    <w:rsid w:val="00365179"/>
    <w:rsid w:val="0037728D"/>
    <w:rsid w:val="00380B58"/>
    <w:rsid w:val="00393DFB"/>
    <w:rsid w:val="003C7E02"/>
    <w:rsid w:val="003E0690"/>
    <w:rsid w:val="003F1B4F"/>
    <w:rsid w:val="003F66E6"/>
    <w:rsid w:val="00400CD7"/>
    <w:rsid w:val="00404C03"/>
    <w:rsid w:val="00410BF6"/>
    <w:rsid w:val="00415A91"/>
    <w:rsid w:val="004311E8"/>
    <w:rsid w:val="0044385B"/>
    <w:rsid w:val="00460081"/>
    <w:rsid w:val="004639AA"/>
    <w:rsid w:val="00492839"/>
    <w:rsid w:val="004A0A7A"/>
    <w:rsid w:val="004A6CB2"/>
    <w:rsid w:val="004B1FB1"/>
    <w:rsid w:val="004B1FEB"/>
    <w:rsid w:val="004C38DA"/>
    <w:rsid w:val="004D2508"/>
    <w:rsid w:val="004D3E8B"/>
    <w:rsid w:val="004E122B"/>
    <w:rsid w:val="005005CA"/>
    <w:rsid w:val="00507247"/>
    <w:rsid w:val="00511A32"/>
    <w:rsid w:val="005170EA"/>
    <w:rsid w:val="00524CD9"/>
    <w:rsid w:val="005325FE"/>
    <w:rsid w:val="00537A29"/>
    <w:rsid w:val="005408F5"/>
    <w:rsid w:val="00543F41"/>
    <w:rsid w:val="0055013B"/>
    <w:rsid w:val="00560BD9"/>
    <w:rsid w:val="00563853"/>
    <w:rsid w:val="00564911"/>
    <w:rsid w:val="005724BC"/>
    <w:rsid w:val="00573743"/>
    <w:rsid w:val="005852A8"/>
    <w:rsid w:val="0059081B"/>
    <w:rsid w:val="005918A3"/>
    <w:rsid w:val="005A5592"/>
    <w:rsid w:val="005A6610"/>
    <w:rsid w:val="005B303C"/>
    <w:rsid w:val="005B32C8"/>
    <w:rsid w:val="005B3C25"/>
    <w:rsid w:val="005C4F5C"/>
    <w:rsid w:val="005C77FB"/>
    <w:rsid w:val="005E5C1E"/>
    <w:rsid w:val="005E78FF"/>
    <w:rsid w:val="0061253D"/>
    <w:rsid w:val="00613054"/>
    <w:rsid w:val="00620506"/>
    <w:rsid w:val="00621675"/>
    <w:rsid w:val="00624BCB"/>
    <w:rsid w:val="00626506"/>
    <w:rsid w:val="00626BA2"/>
    <w:rsid w:val="00631293"/>
    <w:rsid w:val="00631C9D"/>
    <w:rsid w:val="0064530C"/>
    <w:rsid w:val="0065029A"/>
    <w:rsid w:val="00652C1B"/>
    <w:rsid w:val="00653991"/>
    <w:rsid w:val="00655F10"/>
    <w:rsid w:val="006560E5"/>
    <w:rsid w:val="006576DE"/>
    <w:rsid w:val="00657C6F"/>
    <w:rsid w:val="00665BEA"/>
    <w:rsid w:val="00673BDA"/>
    <w:rsid w:val="006768AF"/>
    <w:rsid w:val="00676DFF"/>
    <w:rsid w:val="00677BDA"/>
    <w:rsid w:val="006A2256"/>
    <w:rsid w:val="006C70DB"/>
    <w:rsid w:val="006D44A4"/>
    <w:rsid w:val="006E1015"/>
    <w:rsid w:val="006E3B84"/>
    <w:rsid w:val="006E6547"/>
    <w:rsid w:val="006F2BC6"/>
    <w:rsid w:val="006F59B4"/>
    <w:rsid w:val="006F775D"/>
    <w:rsid w:val="00704C39"/>
    <w:rsid w:val="00711C41"/>
    <w:rsid w:val="007274F7"/>
    <w:rsid w:val="00780721"/>
    <w:rsid w:val="00797502"/>
    <w:rsid w:val="007A0834"/>
    <w:rsid w:val="007A35F1"/>
    <w:rsid w:val="007B101B"/>
    <w:rsid w:val="007B1209"/>
    <w:rsid w:val="007B3F49"/>
    <w:rsid w:val="007B7024"/>
    <w:rsid w:val="007C46E7"/>
    <w:rsid w:val="007C7EC8"/>
    <w:rsid w:val="007D0801"/>
    <w:rsid w:val="007E27AB"/>
    <w:rsid w:val="007E45C9"/>
    <w:rsid w:val="007F196E"/>
    <w:rsid w:val="007F4627"/>
    <w:rsid w:val="008006AF"/>
    <w:rsid w:val="00800F9F"/>
    <w:rsid w:val="0080150C"/>
    <w:rsid w:val="008023D5"/>
    <w:rsid w:val="00812355"/>
    <w:rsid w:val="00833695"/>
    <w:rsid w:val="008348EC"/>
    <w:rsid w:val="008417E0"/>
    <w:rsid w:val="0084241F"/>
    <w:rsid w:val="00850616"/>
    <w:rsid w:val="008536BF"/>
    <w:rsid w:val="0086464F"/>
    <w:rsid w:val="00870F64"/>
    <w:rsid w:val="00885167"/>
    <w:rsid w:val="00897971"/>
    <w:rsid w:val="008A52C1"/>
    <w:rsid w:val="008A7CE1"/>
    <w:rsid w:val="008C66F2"/>
    <w:rsid w:val="008C7B2B"/>
    <w:rsid w:val="008E3854"/>
    <w:rsid w:val="008F10CC"/>
    <w:rsid w:val="008F1991"/>
    <w:rsid w:val="008F1BFF"/>
    <w:rsid w:val="008F692A"/>
    <w:rsid w:val="00910042"/>
    <w:rsid w:val="00920512"/>
    <w:rsid w:val="00923B83"/>
    <w:rsid w:val="00933266"/>
    <w:rsid w:val="009458BA"/>
    <w:rsid w:val="00947C51"/>
    <w:rsid w:val="00956C12"/>
    <w:rsid w:val="00962A4F"/>
    <w:rsid w:val="00986F06"/>
    <w:rsid w:val="00991557"/>
    <w:rsid w:val="00995E54"/>
    <w:rsid w:val="009A4726"/>
    <w:rsid w:val="009B2215"/>
    <w:rsid w:val="009B2A90"/>
    <w:rsid w:val="009C1778"/>
    <w:rsid w:val="009C3FD6"/>
    <w:rsid w:val="009D0231"/>
    <w:rsid w:val="009D1CFA"/>
    <w:rsid w:val="009D2E8C"/>
    <w:rsid w:val="009D7A90"/>
    <w:rsid w:val="009E134F"/>
    <w:rsid w:val="009E23BA"/>
    <w:rsid w:val="00A074FE"/>
    <w:rsid w:val="00A13793"/>
    <w:rsid w:val="00A13B5D"/>
    <w:rsid w:val="00A30DBA"/>
    <w:rsid w:val="00A31DF6"/>
    <w:rsid w:val="00A4449B"/>
    <w:rsid w:val="00A51D6B"/>
    <w:rsid w:val="00A52C02"/>
    <w:rsid w:val="00A542AF"/>
    <w:rsid w:val="00A56B2A"/>
    <w:rsid w:val="00A6578C"/>
    <w:rsid w:val="00A77B3E"/>
    <w:rsid w:val="00A819FA"/>
    <w:rsid w:val="00A81A9C"/>
    <w:rsid w:val="00A93858"/>
    <w:rsid w:val="00A95F7A"/>
    <w:rsid w:val="00A97614"/>
    <w:rsid w:val="00AA6793"/>
    <w:rsid w:val="00AB1CC4"/>
    <w:rsid w:val="00AB687B"/>
    <w:rsid w:val="00AB7BD0"/>
    <w:rsid w:val="00AD0CCC"/>
    <w:rsid w:val="00AE1E2D"/>
    <w:rsid w:val="00AF55EF"/>
    <w:rsid w:val="00AF63EF"/>
    <w:rsid w:val="00B21E32"/>
    <w:rsid w:val="00B22602"/>
    <w:rsid w:val="00B22AB1"/>
    <w:rsid w:val="00B312A8"/>
    <w:rsid w:val="00B36B1E"/>
    <w:rsid w:val="00B56BEB"/>
    <w:rsid w:val="00B63494"/>
    <w:rsid w:val="00B664A6"/>
    <w:rsid w:val="00B66816"/>
    <w:rsid w:val="00B74FE2"/>
    <w:rsid w:val="00B87C16"/>
    <w:rsid w:val="00B95DA2"/>
    <w:rsid w:val="00B976B3"/>
    <w:rsid w:val="00BA1363"/>
    <w:rsid w:val="00BA1508"/>
    <w:rsid w:val="00BB37B0"/>
    <w:rsid w:val="00BB3E76"/>
    <w:rsid w:val="00BD70C6"/>
    <w:rsid w:val="00BE2C9D"/>
    <w:rsid w:val="00BF1025"/>
    <w:rsid w:val="00C051E0"/>
    <w:rsid w:val="00C21054"/>
    <w:rsid w:val="00C305C6"/>
    <w:rsid w:val="00C44D55"/>
    <w:rsid w:val="00C47991"/>
    <w:rsid w:val="00C53FA1"/>
    <w:rsid w:val="00C60D0F"/>
    <w:rsid w:val="00C725A7"/>
    <w:rsid w:val="00C72B6B"/>
    <w:rsid w:val="00C74D00"/>
    <w:rsid w:val="00C8004A"/>
    <w:rsid w:val="00C81567"/>
    <w:rsid w:val="00C81E7F"/>
    <w:rsid w:val="00C94D84"/>
    <w:rsid w:val="00CC47DE"/>
    <w:rsid w:val="00CD0E97"/>
    <w:rsid w:val="00CD1D27"/>
    <w:rsid w:val="00CD26B3"/>
    <w:rsid w:val="00CD4A9A"/>
    <w:rsid w:val="00CF1414"/>
    <w:rsid w:val="00CF4FE4"/>
    <w:rsid w:val="00CF53D5"/>
    <w:rsid w:val="00D06B5E"/>
    <w:rsid w:val="00D121D9"/>
    <w:rsid w:val="00D13F1E"/>
    <w:rsid w:val="00D22742"/>
    <w:rsid w:val="00D24E23"/>
    <w:rsid w:val="00D2649A"/>
    <w:rsid w:val="00D37CB4"/>
    <w:rsid w:val="00D47214"/>
    <w:rsid w:val="00D50164"/>
    <w:rsid w:val="00D52270"/>
    <w:rsid w:val="00D641F6"/>
    <w:rsid w:val="00D80127"/>
    <w:rsid w:val="00D8258D"/>
    <w:rsid w:val="00D84025"/>
    <w:rsid w:val="00D93B3F"/>
    <w:rsid w:val="00D94541"/>
    <w:rsid w:val="00DA1D71"/>
    <w:rsid w:val="00DA445D"/>
    <w:rsid w:val="00DA6157"/>
    <w:rsid w:val="00DC57A1"/>
    <w:rsid w:val="00DD3B29"/>
    <w:rsid w:val="00DE3DA5"/>
    <w:rsid w:val="00DE450E"/>
    <w:rsid w:val="00DF0251"/>
    <w:rsid w:val="00DF0709"/>
    <w:rsid w:val="00DF2AEB"/>
    <w:rsid w:val="00DF6035"/>
    <w:rsid w:val="00DF63A7"/>
    <w:rsid w:val="00DF73DF"/>
    <w:rsid w:val="00E06B46"/>
    <w:rsid w:val="00E16487"/>
    <w:rsid w:val="00E22DFD"/>
    <w:rsid w:val="00E27395"/>
    <w:rsid w:val="00E3000D"/>
    <w:rsid w:val="00E3073F"/>
    <w:rsid w:val="00E327C6"/>
    <w:rsid w:val="00E3535D"/>
    <w:rsid w:val="00E36A65"/>
    <w:rsid w:val="00E4747C"/>
    <w:rsid w:val="00E47A1E"/>
    <w:rsid w:val="00E47C22"/>
    <w:rsid w:val="00E71635"/>
    <w:rsid w:val="00E76DD4"/>
    <w:rsid w:val="00E77AC8"/>
    <w:rsid w:val="00E84AE9"/>
    <w:rsid w:val="00E90EC8"/>
    <w:rsid w:val="00E92C30"/>
    <w:rsid w:val="00E92CDE"/>
    <w:rsid w:val="00EA5ABC"/>
    <w:rsid w:val="00EA681F"/>
    <w:rsid w:val="00EC7D5F"/>
    <w:rsid w:val="00ED2C44"/>
    <w:rsid w:val="00ED6D9E"/>
    <w:rsid w:val="00ED7947"/>
    <w:rsid w:val="00EE4C47"/>
    <w:rsid w:val="00EF5FEA"/>
    <w:rsid w:val="00EF75CA"/>
    <w:rsid w:val="00F10FF0"/>
    <w:rsid w:val="00F12EA8"/>
    <w:rsid w:val="00F14B0C"/>
    <w:rsid w:val="00F3369C"/>
    <w:rsid w:val="00F41A40"/>
    <w:rsid w:val="00F44641"/>
    <w:rsid w:val="00F53653"/>
    <w:rsid w:val="00F60575"/>
    <w:rsid w:val="00F62250"/>
    <w:rsid w:val="00F6763B"/>
    <w:rsid w:val="00F67758"/>
    <w:rsid w:val="00F70FBC"/>
    <w:rsid w:val="00F764B5"/>
    <w:rsid w:val="00F77354"/>
    <w:rsid w:val="00F86E6E"/>
    <w:rsid w:val="00F87FD5"/>
    <w:rsid w:val="00F90294"/>
    <w:rsid w:val="00F97BFF"/>
    <w:rsid w:val="00FA071C"/>
    <w:rsid w:val="00FA219B"/>
    <w:rsid w:val="00FA5C4A"/>
    <w:rsid w:val="00FB22DE"/>
    <w:rsid w:val="00FC00F8"/>
    <w:rsid w:val="00FC6E3E"/>
    <w:rsid w:val="00FC6E93"/>
    <w:rsid w:val="00FD5208"/>
    <w:rsid w:val="00FE791D"/>
    <w:rsid w:val="00FF29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71C"/>
    <w:rPr>
      <w:color w:val="000000"/>
      <w:sz w:val="28"/>
      <w:szCs w:val="28"/>
    </w:rPr>
  </w:style>
  <w:style w:type="paragraph" w:styleId="1">
    <w:name w:val="heading 1"/>
    <w:basedOn w:val="a"/>
    <w:next w:val="a"/>
    <w:qFormat/>
    <w:rsid w:val="00EF7B96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qFormat/>
    <w:rsid w:val="00EF7B96"/>
    <w:pPr>
      <w:numPr>
        <w:ilvl w:val="1"/>
        <w:numId w:val="1"/>
      </w:numPr>
      <w:jc w:val="center"/>
      <w:outlineLvl w:val="1"/>
    </w:pPr>
  </w:style>
  <w:style w:type="paragraph" w:styleId="3">
    <w:name w:val="heading 3"/>
    <w:basedOn w:val="a"/>
    <w:next w:val="a"/>
    <w:qFormat/>
    <w:rsid w:val="00EF7B96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qFormat/>
    <w:rsid w:val="00EF7B96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EF7B96"/>
    <w:pPr>
      <w:numPr>
        <w:ilvl w:val="4"/>
        <w:numId w:val="1"/>
      </w:numPr>
      <w:jc w:val="right"/>
      <w:outlineLvl w:val="4"/>
    </w:pPr>
  </w:style>
  <w:style w:type="paragraph" w:styleId="6">
    <w:name w:val="heading 6"/>
    <w:basedOn w:val="a"/>
    <w:next w:val="a"/>
    <w:qFormat/>
    <w:rsid w:val="00EF7B96"/>
    <w:pPr>
      <w:numPr>
        <w:ilvl w:val="5"/>
        <w:numId w:val="1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F12EA8"/>
    <w:rPr>
      <w:sz w:val="16"/>
      <w:szCs w:val="16"/>
    </w:rPr>
  </w:style>
  <w:style w:type="paragraph" w:styleId="a4">
    <w:name w:val="annotation text"/>
    <w:basedOn w:val="a"/>
    <w:semiHidden/>
    <w:rsid w:val="00F12EA8"/>
    <w:rPr>
      <w:sz w:val="20"/>
      <w:szCs w:val="20"/>
    </w:rPr>
  </w:style>
  <w:style w:type="paragraph" w:styleId="a5">
    <w:name w:val="annotation subject"/>
    <w:basedOn w:val="a4"/>
    <w:next w:val="a4"/>
    <w:semiHidden/>
    <w:rsid w:val="00F12EA8"/>
    <w:rPr>
      <w:b/>
      <w:bCs/>
    </w:rPr>
  </w:style>
  <w:style w:type="paragraph" w:styleId="a6">
    <w:name w:val="Balloon Text"/>
    <w:basedOn w:val="a"/>
    <w:semiHidden/>
    <w:rsid w:val="00F12E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79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rsid w:val="00283A3A"/>
    <w:rPr>
      <w:color w:val="0000FF"/>
      <w:u w:val="single"/>
    </w:rPr>
  </w:style>
  <w:style w:type="character" w:customStyle="1" w:styleId="apple-style-span">
    <w:name w:val="apple-style-span"/>
    <w:basedOn w:val="a0"/>
    <w:rsid w:val="00283A3A"/>
  </w:style>
  <w:style w:type="character" w:customStyle="1" w:styleId="apple-converted-space">
    <w:name w:val="apple-converted-space"/>
    <w:basedOn w:val="a0"/>
    <w:rsid w:val="00283A3A"/>
  </w:style>
  <w:style w:type="character" w:styleId="a8">
    <w:name w:val="Emphasis"/>
    <w:qFormat/>
    <w:rsid w:val="00283A3A"/>
    <w:rPr>
      <w:i/>
      <w:iCs/>
    </w:rPr>
  </w:style>
  <w:style w:type="paragraph" w:styleId="a9">
    <w:name w:val="Normal (Web)"/>
    <w:basedOn w:val="a"/>
    <w:rsid w:val="00E327C6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a">
    <w:name w:val="Strong"/>
    <w:qFormat/>
    <w:rsid w:val="00E327C6"/>
    <w:rPr>
      <w:b/>
      <w:bCs/>
    </w:rPr>
  </w:style>
  <w:style w:type="paragraph" w:customStyle="1" w:styleId="u">
    <w:name w:val="u"/>
    <w:basedOn w:val="a"/>
    <w:rsid w:val="006E3B84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b">
    <w:name w:val="No Spacing"/>
    <w:uiPriority w:val="1"/>
    <w:qFormat/>
    <w:rsid w:val="0044385B"/>
    <w:rPr>
      <w:color w:val="000000"/>
      <w:sz w:val="28"/>
      <w:szCs w:val="28"/>
    </w:rPr>
  </w:style>
  <w:style w:type="paragraph" w:styleId="ac">
    <w:name w:val="header"/>
    <w:basedOn w:val="a"/>
    <w:link w:val="ad"/>
    <w:uiPriority w:val="99"/>
    <w:rsid w:val="0064530C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64530C"/>
    <w:pPr>
      <w:tabs>
        <w:tab w:val="center" w:pos="4677"/>
        <w:tab w:val="right" w:pos="9355"/>
      </w:tabs>
    </w:pPr>
  </w:style>
  <w:style w:type="paragraph" w:styleId="af">
    <w:name w:val="caption"/>
    <w:basedOn w:val="a"/>
    <w:next w:val="a"/>
    <w:qFormat/>
    <w:rsid w:val="0064530C"/>
    <w:pPr>
      <w:jc w:val="center"/>
    </w:pPr>
    <w:rPr>
      <w:color w:val="auto"/>
      <w:szCs w:val="20"/>
    </w:rPr>
  </w:style>
  <w:style w:type="paragraph" w:customStyle="1" w:styleId="Style5">
    <w:name w:val="Style5"/>
    <w:basedOn w:val="a"/>
    <w:uiPriority w:val="99"/>
    <w:rsid w:val="00812355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12355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12355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F10CC"/>
    <w:pPr>
      <w:widowControl w:val="0"/>
      <w:autoSpaceDE w:val="0"/>
      <w:autoSpaceDN w:val="0"/>
      <w:adjustRightInd w:val="0"/>
      <w:spacing w:line="449" w:lineRule="exact"/>
      <w:jc w:val="both"/>
    </w:pPr>
    <w:rPr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8F10CC"/>
    <w:rPr>
      <w:rFonts w:ascii="Times New Roman" w:hAnsi="Times New Roman" w:cs="Times New Roman"/>
      <w:i/>
      <w:iCs/>
      <w:sz w:val="24"/>
      <w:szCs w:val="24"/>
    </w:rPr>
  </w:style>
  <w:style w:type="paragraph" w:customStyle="1" w:styleId="Style8">
    <w:name w:val="Style8"/>
    <w:basedOn w:val="a"/>
    <w:uiPriority w:val="99"/>
    <w:rsid w:val="00621675"/>
    <w:pPr>
      <w:widowControl w:val="0"/>
      <w:autoSpaceDE w:val="0"/>
      <w:autoSpaceDN w:val="0"/>
      <w:adjustRightInd w:val="0"/>
    </w:pPr>
    <w:rPr>
      <w:color w:val="auto"/>
      <w:sz w:val="24"/>
      <w:szCs w:val="24"/>
    </w:rPr>
  </w:style>
  <w:style w:type="paragraph" w:customStyle="1" w:styleId="Style4">
    <w:name w:val="Style4"/>
    <w:basedOn w:val="a"/>
    <w:uiPriority w:val="99"/>
    <w:rsid w:val="00CD4A9A"/>
    <w:pPr>
      <w:widowControl w:val="0"/>
      <w:autoSpaceDE w:val="0"/>
      <w:autoSpaceDN w:val="0"/>
      <w:adjustRightInd w:val="0"/>
      <w:spacing w:line="446" w:lineRule="exact"/>
      <w:ind w:firstLine="859"/>
      <w:jc w:val="both"/>
    </w:pPr>
    <w:rPr>
      <w:color w:val="auto"/>
      <w:sz w:val="24"/>
      <w:szCs w:val="24"/>
    </w:rPr>
  </w:style>
  <w:style w:type="paragraph" w:styleId="af0">
    <w:name w:val="List Paragraph"/>
    <w:basedOn w:val="a"/>
    <w:uiPriority w:val="34"/>
    <w:qFormat/>
    <w:rsid w:val="001856E5"/>
    <w:pPr>
      <w:ind w:left="720"/>
      <w:contextualSpacing/>
    </w:pPr>
  </w:style>
  <w:style w:type="character" w:customStyle="1" w:styleId="ad">
    <w:name w:val="Верхний колонтитул Знак"/>
    <w:basedOn w:val="a0"/>
    <w:link w:val="ac"/>
    <w:uiPriority w:val="99"/>
    <w:rsid w:val="005C4F5C"/>
    <w:rPr>
      <w:color w:val="000000"/>
      <w:sz w:val="28"/>
      <w:szCs w:val="28"/>
    </w:rPr>
  </w:style>
  <w:style w:type="paragraph" w:customStyle="1" w:styleId="ConsPlusTitle">
    <w:name w:val="ConsPlusTitle"/>
    <w:uiPriority w:val="99"/>
    <w:rsid w:val="009D7A90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46144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2721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06002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57659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1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69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11021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0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44094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8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84106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65786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367990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4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88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E3848-B742-4C2C-9716-EA452CA77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2920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Tema</dc:creator>
  <cp:lastModifiedBy>ВермиенкоАВ</cp:lastModifiedBy>
  <cp:revision>6</cp:revision>
  <cp:lastPrinted>2022-04-12T03:05:00Z</cp:lastPrinted>
  <dcterms:created xsi:type="dcterms:W3CDTF">2022-04-12T03:05:00Z</dcterms:created>
  <dcterms:modified xsi:type="dcterms:W3CDTF">2022-06-15T05:09:00Z</dcterms:modified>
</cp:coreProperties>
</file>